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KG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0290310" name="d9155b90-da8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3751647" name="d9155b90-da80-11f0-b475-0bf4953c732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KG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31126004" name="938c57d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475522" name="938c57d0-da81-11f0-b475-0bf4953c732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8447994" name="82c21b7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5242258" name="82c21b70-da85-11f0-b475-0bf4953c732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7534957" name="0358526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2661241" name="03585260-da89-11f0-b475-0bf4953c732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1600153" name="eb86c50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6586086" name="eb86c500-da8c-11f0-b475-0bf4953c732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9409211" name="a21483b0-da8e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7016147" name="a21483b0-da8e-11f0-b475-0bf4953c732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Fassade Sockel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9549151" name="e5444dd0-da9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4523914" name="e5444dd0-da90-11f0-b475-0bf4953c732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1839525" name="3cfd9450-da9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3272075" name="3cfd9450-da91-11f0-b475-0bf4953c732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KG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Rohrisolation</w:t>
            </w:r>
          </w:p>
        </w:tc>
        <w:tc>
          <w:p>
            <w:pPr>
              <w:spacing w:before="0" w:after="0" w:line="240" w:lineRule="auto"/>
            </w:pPr>
            <w:r>
              <w:t>Gipsbinde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45909483" name="1bc033b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8615776" name="1bc033b0-da82-11f0-b475-0bf4953c732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Heizung</w:t>
            </w:r>
          </w:p>
          <w:p>
            <w:pPr>
              <w:spacing w:before="0" w:after="0" w:line="240" w:lineRule="auto"/>
            </w:pPr>
            <w:r>
              <w:t>KG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87272350" name="805ae6d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5710191" name="805ae6d0-da82-11f0-b475-0bf4953c732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3812111" name="ca4c14c0-da83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9986729" name="ca4c14c0-da83-11f0-b475-0bf4953c732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9206176" name="14ebf51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0550110" name="14ebf510-da8c-11f0-b475-0bf4953c732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Sockelleiste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1135622" name="4a34fc10-da84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1567696" name="4a34fc10-da84-11f0-b475-0bf4953c732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9719729" name="35a7f2b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0022430" name="35a7f2b0-da85-11f0-b475-0bf4953c732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0063557" name="bef099f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5009487" name="bef099f0-da85-11f0-b475-0bf4953c732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9436680" name="40846ac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6322012" name="40846ac0-da89-11f0-b475-0bf4953c732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92434794" name="13f51c80-da8d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1159362" name="13f51c80-da8d-11f0-b475-0bf4953c732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2 OG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8706633" name="07516a4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6976577" name="07516a40-da8f-11f0-b475-0bf4953c732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Parkett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5546833" name="2a10a760-da87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513862" name="2a10a760-da87-11f0-b475-0bf4953c732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Zimmmer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1807211" name="bdf40a20-da88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8577325" name="bdf40a20-da88-11f0-b475-0bf4953c732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p>
            <w:pPr>
              <w:spacing w:before="0" w:after="0" w:line="240" w:lineRule="auto"/>
            </w:pPr>
            <w:r>
              <w:t>Sicherungskasten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1530950" name="eb1a27e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7254285" name="eb1a27e0-da89-11f0-b475-0bf4953c732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WC</w:t>
            </w:r>
          </w:p>
          <w:p>
            <w:pPr>
              <w:spacing w:before="0" w:after="0" w:line="240" w:lineRule="auto"/>
            </w:pPr>
            <w:r>
              <w:t>1 OG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3633978" name="8bb3fa3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3223186" name="8bb3fa30-da8c-11f0-b475-0bf4953c732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3185748" name="58c876c0-da8a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1969218" name="58c876c0-da8a-11f0-b475-0bf4953c732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Dach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Lampenaufhängung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226040" name="d014adc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2377840" name="d014adc0-da8f-11f0-b475-0bf4953c732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637</w:t>
          </w:r>
        </w:p>
        <w:p>
          <w:pPr>
            <w:spacing w:before="0" w:after="0"/>
          </w:pPr>
          <w:r>
            <w:t>DN 637 Via Coller 3, Domat/Ems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